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2753427" name="065aacd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561296" name="065aacd0-1eac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533816" name="0a09d22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997608" name="0a09d220-1eac-11f1-961e-6728523375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9265951" name="2b854b0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246036" name="2b854b00-1eac-11f1-961e-6728523375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4743117" name="31e02f6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218234" name="31e02f60-1eac-11f1-961e-6728523375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593584" name="910750e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902373" name="910750e0-1eac-11f1-961e-67285233754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764019" name="9676008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02092" name="96760080-1eac-11f1-961e-67285233754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933349" name="712b5a60-1eb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8799236" name="712b5a60-1eb0-11f1-961e-67285233754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730925" name="75387e30-1eb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1755560" name="75387e30-1eb0-11f1-961e-67285233754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7234335" name="5a620020-1eb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024147" name="5a620020-1eb2-11f1-961e-6728523375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0705764" name="6053c270-1eb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864634" name="6053c270-1eb2-11f1-961e-67285233754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